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Gesammtes Haus </w:t>
            </w:r>
          </w:p>
          <w:p>
            <w:pPr>
              <w:spacing w:before="0" w:after="0" w:line="240" w:lineRule="auto"/>
            </w:pPr>
            <w:r>
              <w:t>DG - 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8648393" name="29ba40c0-04b1-11f0-9d22-59bbc064ad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6386744" name="29ba40c0-04b1-11f0-9d22-59bbc064adc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Flachdach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Abdichtung unter Dämmung </w:t>
            </w:r>
          </w:p>
        </w:tc>
        <w:tc>
          <w:p>
            <w:pPr>
              <w:spacing w:before="0" w:after="0" w:line="240" w:lineRule="auto"/>
            </w:pPr>
            <w:r>
              <w:t>Flachdach </w:t>
            </w:r>
          </w:p>
        </w:tc>
        <w:tc>
          <w:p>
            <w:pPr>
              <w:spacing w:before="0" w:after="0" w:line="240" w:lineRule="auto"/>
            </w:pPr>
            <w:r>
              <w:t>Abdichtung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9577589" name="b2efbab0-049c-11f0-af92-0d1e2c52ee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4202666" name="b2efbab0-049c-11f0-af92-0d1e2c52ee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Flachdach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Abdichtung oberhalb von Dämmung </w:t>
            </w:r>
          </w:p>
        </w:tc>
        <w:tc>
          <w:p>
            <w:pPr>
              <w:spacing w:before="0" w:after="0" w:line="240" w:lineRule="auto"/>
            </w:pPr>
            <w:r>
              <w:t>Flachdach </w:t>
            </w:r>
          </w:p>
        </w:tc>
        <w:tc>
          <w:p>
            <w:pPr>
              <w:spacing w:before="0" w:after="0" w:line="240" w:lineRule="auto"/>
            </w:pPr>
            <w:r>
              <w:t>Abdichting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17670438" name="e99fab10-049c-11f0-8d3c-19bb960244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0261862" name="e99fab10-049c-11f0-8d3c-19bb960244c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Dachzimmer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671051" name="0b1bc360-04a1-11f0-93ed-2f1e8ba52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8378382" name="0b1bc360-04a1-11f0-93ed-2f1e8ba5229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3672944" name="d81911a0-04a2-11f0-b6d0-414d43fba70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541095" name="d81911a0-04a2-11f0-b6d0-414d43fba70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6338392" name="175ac9f0-04ab-11f0-b290-f786c39826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8282697" name="175ac9f0-04ab-11f0-b290-f786c398264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7347008" name="c3be9050-04ab-11f0-989c-f1152450acf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9827042" name="c3be9050-04ab-11f0-989c-f1152450acf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Rundiweg 3 8707 Uetikon am See</w:t>
          </w:r>
        </w:p>
        <w:p>
          <w:pPr>
            <w:spacing w:before="0" w:after="0"/>
          </w:pPr>
          <w:r>
            <w:t>215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